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0453031" name="13f5bce0-242f-11f0-8eae-edfa8e115b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4882940" name="13f5bce0-242f-11f0-8eae-edfa8e115bb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5584327" name="188927b0-242f-11f0-be76-9b79f52eb3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2814364" name="188927b0-242f-11f0-be76-9b79f52eb3d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Stall </w:t>
            </w:r>
          </w:p>
          <w:p>
            <w:pPr>
              <w:spacing w:before="0" w:after="0"/>
            </w:pPr>
            <w:r>
              <w:t>EG / OG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2516789" name="2c5f0eb0-2431-11f0-b842-9daf5211af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5357317" name="2c5f0eb0-2431-11f0-b842-9daf5211afb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1319036" name="31eb7f80-2431-11f0-a755-1fb0bd5d8e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4590563" name="31eb7f80-2431-11f0-a755-1fb0bd5d8ef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Stall Giessereistrasse 12, 4703 Kestenholz</w:t>
          </w:r>
        </w:p>
        <w:p>
          <w:pPr>
            <w:spacing w:before="0" w:after="0"/>
          </w:pPr>
          <w:r>
            <w:t>256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